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184 % (184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113 % (113 А) от ДДТН = 100 А, 103 %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152 % (152 А) от ДДТН = 100 А, 138 %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2665.105.1, рисунок К.256.1)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2656.105.1, рисунок К.347.1)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27613.105.1, рисунок К.544.1)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27514.105.1, рисунок К.635.1) загрузка ВЛ 220 кВ Уренгойская ГРЭС - Тарко-Сале составляет 118 %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2677.105.1, рисунок К.366.1)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27716.105.1, рисунок К.668.1)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2665.112.1, рисунок К.257.1):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27514.112.1, рисунок К.636.1):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27514.113.1, рисунок К.637.1):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2719.119.1, рисунок К.472.1)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2623.119.1, рисунок К.226.1)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27211.119.1, рисунок К.509.1)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2719.123.1, рисунок К.473.1):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2719.67.1, рисунок К.468.1)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2719.68.1, рисунок К.469.1):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2623.68.1, рисунок К.224.1):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27211.68.1, рисунок К.507.1):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27515.62.1, рисунок К.651.1):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2612.85.1, рисунок К.65.1):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2612.86.1, рисунок К.66.1):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27310.70.1, рисунок К.491.1):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2644.70.1, рисунок К.239.1):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27412.71.1, рисунок К.523.1):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27514.70.1, рисунок К.633.1):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2677.70.1, рисунок К.364.1):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2719.71.1, рисунок К.470.1):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27310.71.1, рисунок К.492.1):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2623.71.1, рисунок К.225.1)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2644.71.1, рисунок К.240.1):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27211.71.1, рисунок К.508.1)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27412.72.1, рисунок К.524.1):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27514.71.1, рисунок К.634.1):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27515.65.1, рисунок К.652.1):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2677.71.1, рисунок К.365.1):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132 % (132 А) от ДДТН = 100 А, 120 %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163 % (163 А) от ДДТН = 100 А, 149 %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181 % (181 А) от ДДТН = 100 А, 164 %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2719.352.1, рисунок К.480.1)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2719.331.1, рисунок К.478.1) напряжение Мангазея: 1СШ 220 кВ составляет 129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2623.328.1, рисунок К.229.1) напряжение Мангазея: 1СШ 220 кВ составляет 157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27211.329.1, рисунок К.512.1) напряжение Мангазея: 1СШ 220 кВ составляет 157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133 % (133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182 % (182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114 % (114 А) от ДДТН = 100 А, 104 %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27412.262.1, рисунок К.533.1):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27716.240.1, рисунок К.674.1):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153 % (153 А) от ДДТН = 100 А, 140 %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ДДТН = 610 А, 125 %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ДДТН = 610 А, 124 %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344 % (344 А) от ДДТН = 100 А, 312 %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370 % (333 А) от ДДТН = 90 А, 166 %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2644.324.1, рисунок К.247.1):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(812 А) от ДДТН = 756 А, 107 %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(806 А) от ДДТН = 756 А, 107 %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27412.277.1, рисунок К.535.1):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108 % (815 А) от ДДТН = 756 А, 108 %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(810 А) от ДДТН = 756 А, 107 %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2665.255.1, рисунок К.265.1):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2656.255.1, рисунок К.356.1):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(760 А) от ДДТН = 573 А, 133 %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(757 А) от ДДТН = 573 А, 132 %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27613.255.1, рисунок К.553.1):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ДДТН = 573 А, 133 %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ДДТН = 573 А, 132 %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2677.250.1, рисунок К.374.1):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125 % (762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125 % (781 А) от ДДТН = 626 А, 102 % от АДТН = 769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125 % (764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125 % (783 А) от ДДТН = 626 А, 102 %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124 % (759 А) от ДДТН = 610 А, 100 %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2665.261.1, рисунок К.266.1):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27613.261.1, рисунок К.554.1):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ДДТН = 610 А, 131 %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ДДТН = 610 А, 130 %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388 % (388 А) от ДДТН = 100 А, 353 %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422 % (379 А) от ДДТН = 90 А, 190 %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2644.331.1, рисунок К.249.1):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(853 А) от ДДТН = 756 А, 113 %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(849 А) от ДДТН = 756 А, 112 %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27412.284.1, рисунок К.537.1):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(856 А) от ДДТН = 756 А, 113 %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(852 А) от ДДТН = 756 А, 113 %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2665.262.1, рисунок К.267.1):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2656.262.1, рисунок К.359.1):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(781 А) от ДДТН = 573 А, 136 %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(778 А) от ДДТН = 573 А, 136 %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27613.262.1, рисунок К.555.1):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ДДТН = 573 А, 137 %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ДДТН = 573 А, 136 %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2677.257.1, рисунок К.377.1):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182 % (182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186 % (186 А) от ДДТН = 100 А, 169 %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186 % (186 А) от ДДТН = 100 А, 169 %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180 % (180 А) от ДДТН = 100 А, 163 %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27412.295.1, рисунок К.538.1):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27716.270.1, рисунок К.680.1):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184 % (184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ДДТН = 756 А, 106 %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ДДТН = 756 А, 105 %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ДДТН = 756 А, 111 %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ДДТН = 756 А, 111 %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117 % (117 А) от ДДТН = 100 А, 107 %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119 % (119 А) от ДДТН = 100 А, 108 %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143 % (143 А) от ДДТН = 100 А, 130 %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144 % (144 А) от ДДТН = 100 А, 131 %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136 % (136 А) от ДДТН = 100 А, 124 %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2631.141.1, рисунок К.17.1) загрузка 1 АТ 220/110 кВ ПС 220 кВ Пангоды составляет 137 % (216 А) от ДДТН = 158 А, 137 %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27310.167.1, рисунок К.494.1) загрузка 1 АТ 220/110 кВ ПС 220 кВ Пангоды составляет 117 % (212 А) от ДДТН = 182 А, 112 %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2644.179.1, рисунок К.241.1) загрузка 1 АТ 220/110 кВ ПС 220 кВ Пангоды составляет 124 % (226 А) от ДДТН = 182 А, 119 %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27412.157.1, рисунок К.526.1) загрузка 1 АТ 220/110 кВ ПС 220 кВ Пангоды составляет 129 % (235 А) от ДДТН = 182 А, 124 %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2665.154.1, рисунок К.259.1)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2656.153.1, рисунок К.350.1) загрузка 1 АТ 220/110 кВ ПС 220 кВ Пангоды составляет 139 % (200 А) от ДДТН = 144 А, 106 %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27613.154.1, рисунок К.547.1)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27514.153.1, рисунок К.638.1) загрузка 1 АТ 220/110 кВ ПС 220 кВ Пангоды составляет 140 % (201 А) от ДДТН = 144 А, 106 %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2677.153.1, рисунок К.367.1)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27716.153.1, рисунок К.669.1)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119 % (119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124 % (124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124 % (124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2631.144.1, рисунок К.18.1) загрузка 1 АТ 220/110 кВ ПС 220 кВ Пангоды составляет 154 % (243 А) от ДДТН = 158 А, 154 %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265 % (265 А) от ДДТН = 100 А, 241 %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284 % (256 А) от ДДТН = 90 А, 128 %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27310.170.1, рисунок К.495.1) загрузка 1 АТ 220/110 кВ ПС 220 кВ Пангоды составляет 126 % (229 А) от ДДТН = 182 А, 121 %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2644.188.1, рисунок К.242.1) загрузка 1 АТ 220/110 кВ ПС 220 кВ Пангоды составляет 142 % (258 А) от ДДТН = 182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27412.160.1, рисунок К.527.1) загрузка 1 АТ 220/110 кВ ПС 220 кВ Пангоды составляет 143 % (259 А) от ДДТН = 182 А, 137 %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2665.157.1, рисунок К.260.1)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2656.156.1, рисунок К.351.1) загрузка 1 АТ 220/110 кВ ПС 220 кВ Пангоды составляет 163 % (234 А) от ДДТН = 144 А, 123 %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27613.157.1, рисунок К.548.1)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27514.156.1, рисунок К.639.1) загрузка 1 АТ 220/110 кВ ПС 220 кВ Пангоды составляет 163 % (234 А) от ДДТН = 144 А, 124 %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2677.156.1, рисунок К.368.1)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27716.156.1, рисунок К.670.1)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119 % (119 А) от ДДТН = 100 А, 108 %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115 % (115 А) от ДДТН = 100 А, 105 %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140 % (255 А) от ДДТН = 182 А, 134 %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2612.166.1, рисунок К.117.1) загрузка ВЛ 220 кВ Надым - Уренгой составляет 122 % (122 А) от ДДТН = 100 А, 111 %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2612.167.1, рисунок К.118.1)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140 % (140 А) от ДДТН = 100 А, 127 %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185 % (185 А) от ДДТН = 100 А, 168 %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134 % (134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183 % (183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27211.307.1, рисунок К.511.1):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2612.129.1, рисунок К.104.1):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180 % (180 А) от ДДТН = 100 А, 163 %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134 % (134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164 % (164 А) от ДДТН = 100 А, 149 %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179 % (179 А) от ДДТН = 100 А, 162 %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114 % (114 А) от ДДТН = 100 А, 104 %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2677.183.1, рисунок К.369.1)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27716.183.1, рисунок К.671.1) загрузка ВЛ 220 кВ Уренгойская ГРЭС - Тарко-Сале составляет 116 % (1013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156 % (156 А) от ДДТН = 100 А, 142 %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189 % (189 А) от ДДТН = 100 А, 172 %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183 % (183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2719.228.1, рисунок К.474.1) напряжение Мангазея: 1СШ 220 кВ составляет 149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2623.229.1, рисунок К.227.1)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27211.229.1, рисунок К.510.1)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2719.232.1, рисунок К.476.1)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2665.386.1, рисунок К.280.1)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27613.386.1, рисунок К.568.1)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27716.387.1, рисунок К.693.1):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2665.396.1, рисунок К.283.1)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27613.396.1, рисунок К.571.1)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2677.386.1, рисунок К.392.1)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27716.390.1, рисунок К.694.1)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2665.397.1, рисунок К.284.1) загрузка ВЛ 220 кВ Уренгойская ГРЭС - Тарко-Сале составляет 106 % (927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27613.397.1, рисунок К.572.1)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2677.387.1, рисунок К.393.1) загрузка ВЛ 220 кВ Уренгойская ГРЭС - Тарко-Сале составляет 114 % (997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27716.391.1, рисунок К.695.1)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2665.398.1, рисунок К.285.1)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27613.398.1, рисунок К.573.1) загрузка ВЛ 220 кВ Уренгойская ГРЭС - Тарко-Сале составляет 106 % (925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2677.388.1, рисунок К.394.1)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27716.392.1, рисунок К.696.1)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2665.399.1, рисунок К.286.1)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27613.399.1, рисунок К.574.1)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2677.389.1, рисунок К.395.1) загрузка ВЛ 220 кВ Уренгойская ГРЭС - Тарко-Сале составляет 114 % (998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27716.393.1, рисунок К.697.1)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2665.401.1, рисунок К.288.1)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27613.401.1, рисунок К.576.1)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2677.391.1, рисунок К.397.1)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27716.395.1, рисунок К.699.1)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2665.402.1, рисунок К.289.1)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27613.402.1, рисунок К.577.1)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2677.392.1, рисунок К.398.1)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27716.396.1, рисунок К.700.1)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2677.393.1, рисунок К.399.1) загрузка ВЛ 220 кВ Уренгойская ГРЭС - Тарко-Сале составляет 103 % (903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27716.397.1, рисунок К.701.1)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2665.405.1, рисунок К.290.1):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27613.405.1, рисунок К.578.1):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2677.395.1, рисунок К.400.1):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2677.396.1, рисунок К.401.1)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27716.400.1, рисунок К.703.1)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2665.407.1, рисунок К.291.1):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(783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112 % (801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(778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27613.407.1, рисунок К.579.1):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(785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113 % (803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(779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2665.411.1, рисунок К.292.1):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27613.411.1, рисунок К.580.1):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2665.412.1, рисунок К.293.1):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27613.412.1, рисунок К.581.1):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2677.402.1, рисунок К.404.1):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27716.417.1, рисунок К.707.1):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27613.320.1, рисунок К.561.1):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27716.316.1, рисунок К.685.1):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2665.322.1, рисунок К.274.1)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27613.322.1, рисунок К.562.1)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2677.316.1, рисунок К.384.1) загрузка ВЛ 220 кВ Уренгойская ГРЭС - Тарко-Сале составляет 114 % (993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27716.318.1, рисунок К.686.1) загрузка ВЛ 220 кВ Уренгойская ГРЭС - Тарко-Сале составляет 114 % (992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2665.302.1, рисунок К.270.1)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27613.302.1, рисунок К.558.1)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2677.296.1, рисунок К.380.1)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27716.298.1, рисунок К.682.1)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2665.304.1, рисунок К.271.1)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27613.304.1, рисунок К.559.1)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2677.298.1, рисунок К.381.1)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27716.300.1, рисунок К.683.1)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2665.307.1, рисунок К.272.1)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27613.307.1, рисунок К.560.1)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2677.301.1, рисунок К.382.1)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27716.303.1, рисунок К.684.1)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2665.347.1, рисунок К.276.1)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27613.347.1, рисунок К.564.1)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2677.339.1, рисунок К.386.1)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27716.341.1, рисунок К.688.1)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2665.348.1, рисунок К.277.1)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27613.348.1, рисунок К.565.1) загрузка ВЛ 220 кВ Уренгойская ГРЭС - Тарко-Сале составляет 106 % (921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2677.340.1, рисунок К.387.1) загрузка ВЛ 220 кВ Уренгойская ГРЭС - Тарко-Сале составляет 114 % (991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27716.342.1, рисунок К.689.1) загрузка ВЛ 220 кВ Уренгойская ГРЭС - Тарко-Сале составляет 113 %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27613.379.1, рисунок К.566.1):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2677.369.1, рисунок К.388.1):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27716.373.1, рисунок К.690.1):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27716.287.1, рисунок К.681.1):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2665.336.1, рисунок К.275.1) загрузка ВЛ 220 кВ Уренгойская ГРЭС - Тарко-Сале составляет 107 % (931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27613.336.1, рисунок К.563.1) загрузка ВЛ 220 кВ Уренгойская ГРЭС - Тарко-Сале составляет 107 % (930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2677.328.1, рисунок К.385.1)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27716.330.1, рисунок К.687.1)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2677.603.1, рисунок К.455.1) загрузка ВЛ 220 кВ Уренгойская ГРЭС - Тарко-Сале составляет 116 % (1015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27716.616.1, рисунок К.757.1) загрузка ВЛ 220 кВ Уренгойская ГРЭС - Тарко-Сале составляет 116 % (1014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2677.609.1, рисунок К.461.1) загрузка ВЛ 220 кВ Уренгойская ГРЭС - Тарко-Сале составляет 115 % (1002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27716.622.1, рисунок К.763.1) загрузка ВЛ 220 кВ Уренгойская ГРЭС - Тарко-Сале составляет 115 % (1002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2677.610.1, рисунок К.462.1) загрузка ВЛ 220 кВ Уренгойская ГРЭС - Тарко-Сале составляет 115 % (1002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27716.623.1, рисунок К.764.1) загрузка ВЛ 220 кВ Уренгойская ГРЭС - Тарко-Сале составляет 115 % (1002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2665.637.1, рисунок К.341.1):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(805 А) от ДДТН = 640 А, 126 %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27613.637.1, рисунок К.629.1):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(807 А) от ДДТН = 640 А, 126 %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(804 А) от ДДТН = 640 А, 126 %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(877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(875 А) от ДДТН = 640 А, 137 %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ДДТН = 640 А, 137 %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27716.500.1, рисунок К.726.1):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27716.505.1, рисунок К.727.1):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27613.506.1, рисунок К.598.1):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2677.491.1, рисунок К.422.1):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27716.495.1, рисунок К.724.1):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(860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(877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(862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(878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(857 А) от ДДТН = 698 А, 104 %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2677.524.1, рисунок К.431.1) загрузка 1 АТ 220/110 кВ ПС 220 кВ Надым составляет 124 % (397 А) от ДДТН = 321 А, 106 %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27716.528.1, рисунок К.733.1) загрузка 1 АТ 220/110 кВ ПС 220 кВ Надым составляет 123 % (396 А) от ДДТН = 321 А, 105 %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2677.502.1, рисунок К.426.1) загрузка ВЛ 220 кВ Уренгойская ГРЭС - Тарко-Сале составляет 115 % (1007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27716.506.1, рисунок К.728.1) загрузка ВЛ 220 кВ Уренгойская ГРЭС - Тарко-Сале составляет 115 % (1006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2665.495.1, рисунок К.306.1):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27613.495.1, рисунок К.594.1):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(854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2665.498.1, рисунок К.308.1):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27613.498.1, рисунок К.596.1):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2677.483.1, рисунок К.420.1):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2665.499.1, рисунок К.309.1)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27613.499.1, рисунок К.597.1) загрузка 1 АТ 220/110 кВ ПС 220 кВ Пангоды составляет 148 % (240 А) от ДДТН = 162 А, 127 %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2677.484.1, рисунок К.421.1) загрузка 1 АТ 220/110 кВ ПС 220 кВ Пангоды составляет 160 % (259 А) от ДДТН = 162 А, 137 %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27716.488.1, рисунок К.723.1) загрузка 1 АТ 220/110 кВ ПС 220 кВ Пангоды составляет 161 % (260 А) от ДДТН = 162 А, 137 %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2665.477.1, рисунок К.301.1)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27613.477.1, рисунок К.589.1)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2677.462.1, рисунок К.412.1)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27716.466.1, рисунок К.714.1)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219 % (355 А) от ДДТН = 162 А, 187 %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132 % (425 А) от ДДТН = 321 А, 113 %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27613.480.1, рисунок К.590.1):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220 % (355 А) от ДДТН = 162 А, 187 %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132 % (425 А) от ДДТН = 321 А, 113 %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240 % (388 А) от ДДТН = 162 А, 205 %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146 % (467 А) от ДДТН = 321 А, 124 %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124 % (399 А) от ДДТН = 321 А, 106 %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240 % (389 А) от ДДТН = 162 А, 205 %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146 % (467 А) от ДДТН = 321 А, 124 %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124 % (398 А) от ДДТН = 321 А, 106 %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2677.466.1, рисунок К.414.1)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27716.470.1, рисунок К.716.1) загрузка ВЛ 220 кВ Уренгойская ГРЭС - Тарко-Сале составляет 116 % (1013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2665.483.1, рисунок К.303.1) загрузка 1 АТ 220/110 кВ ПС 220 кВ Пангоды составляет 143 % (231 А) от ДДТН = 162 А, 122 %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27613.483.1, рисунок К.591.1) загрузка 1 АТ 220/110 кВ ПС 220 кВ Пангоды составляет 143 % (231 А) от ДДТН = 162 А, 122 %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2677.468.1, рисунок К.415.1) загрузка 1 АТ 220/110 кВ ПС 220 кВ Пангоды составляет 154 % (249 А) от ДДТН = 162 А, 131 %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27716.472.1, рисунок К.717.1) загрузка 1 АТ 220/110 кВ ПС 220 кВ Пангоды составляет 154 % (249 А) от ДДТН = 162 А, 131 %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2665.486.1, рисунок К.304.1)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27613.486.1, рисунок К.592.1)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2677.471.1, рисунок К.416.1)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27716.475.1, рисунок К.718.1) загрузка 1 АТ 220/110 кВ ПС 220 кВ Пангоды составляет 160 % (258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2665.584.1, рисунок К.327.1):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27613.584.1, рисунок К.615.1):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2665.461.1, рисунок К.298.1):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(776 А) от ДДТН = 640 А, 121 %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27613.461.1, рисунок К.586.1):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(782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(850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(847 А) от ДДТН = 640 А, 132 %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(869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121 % (848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(854 А) от ДДТН = 698 А, 103 %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(871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(849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2665.465.1, рисунок К.299.1):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27613.465.1, рисунок К.587.1):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286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286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2665.466.1, рисунок К.300.1):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(796 А) от ДДТН = 640 А, 124 %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(794 А) от ДДТН = 640 А, 124 %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27613.466.1, рисунок К.588.1):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(795 А) от ДДТН = 640 А, 124 %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ДДТН = 640 А, 135 %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(862 А) от ДДТН = 640 А, 135 %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ДДТН = 640 А, 135 %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ДДТН = 640 А, 135 %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2665.433.1, рисунок К.295.1) загрузка 1 АТ 220/110 кВ ПС 220 кВ Пангоды составляет 126 % (204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27613.433.1, рисунок К.583.1)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2677.421.1, рисунок К.406.1) загрузка 1 АТ 220/110 кВ ПС 220 кВ Пангоды составляет 136 % (220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27716.425.1, рисунок К.708.1) загрузка 1 АТ 220/110 кВ ПС 220 кВ Пангоды составляет 136 % (221 А) от ДДТН = 162 А, 116 %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2665.436.1, рисунок К.296.1) загрузка 1 АТ 220/110 кВ ПС 220 кВ Пангоды составляет 157 % (254 А) от ДДТН = 162 А, 134 %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27613.436.1, рисунок К.584.1) загрузка 1 АТ 220/110 кВ ПС 220 кВ Пангоды составляет 157 % (254 А) от ДДТН = 162 А, 134 %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2677.424.1, рисунок К.407.1) загрузка 1 АТ 220/110 кВ ПС 220 кВ Пангоды составляет 169 % (273 А) от ДДТН = 162 А, 144 %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27716.428.1, рисунок К.709.1) загрузка 1 АТ 220/110 кВ ПС 220 кВ Пангоды составляет 169 % (274 А) от ДДТН = 162 А, 144 %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27613.554.1, рисунок К.608.1):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2677.537.1, рисунок К.435.1):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27716.541.1, рисунок К.737.1):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2677.540.1, рисунок К.436.1) загрузка ВЛ 220 кВ Уренгойская ГРЭС - Тарко-Сале составляет 116 % (1012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27716.544.1, рисунок К.738.1) загрузка ВЛ 220 кВ Уренгойская ГРЭС - Тарко-Сале составляет 116 % (1011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2677.541.1, рисунок К.437.1) загрузка ВЛ 220 кВ Уренгойская ГРЭС - Тарко-Сале составляет 116 % (1015 А) от ДДТН = 873 А, 102 %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27716.545.1, рисунок К.739.1) загрузка ВЛ 220 кВ Уренгойская ГРЭС - Тарко-Сале составляет 116 % (1015 А) от ДДТН = 873 А, 102 %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2677.542.1, рисунок К.438.1) загрузка ВЛ 220 кВ Уренгойская ГРЭС - Тарко-Сале составляет 116 % (1016 А) от ДДТН = 873 А, 102 %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27716.546.1, рисунок К.740.1) загрузка ВЛ 220 кВ Уренгойская ГРЭС - Тарко-Сале составляет 116 % (1015 А) от ДДТН = 873 А, 102 %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2677.545.1, рисунок К.441.1) загрузка ВЛ 220 кВ Уренгойская ГРЭС - Тарко-Сале составляет 116 % (1014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27716.549.1, рисунок К.743.1) загрузка ВЛ 220 кВ Уренгойская ГРЭС - Тарко-Сале составляет 116 % (1014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2677.546.1, рисунок К.442.1) загрузка ВЛ 220 кВ Уренгойская ГРЭС - Тарко-Сале составляет 116 % (1014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27716.550.1, рисунок К.744.1) загрузка ВЛ 220 кВ Уренгойская ГРЭС - Тарко-Сале составляет 116 % (1013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2665.566.1, рисунок К.323.1):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(777 А) от ДДТН = 640 А, 121 %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27613.566.1, рисунок К.611.1):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(779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2677.549.1, рисунок К.443.1):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(872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(857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(852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2665.569.1, рисунок К.324.1):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27613.569.1, рисунок К.612.1):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(799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(870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27613.547.1, рисунок К.606.1):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2677.532.1, рисунок К.433.1):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27716.536.1, рисунок К.735.1):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